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76BC" w14:textId="2F1D86E9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EB7068">
        <w:t>2</w:t>
      </w:r>
      <w:r w:rsidRPr="00DD09B7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AE8CD0E" w14:textId="77777777" w:rsidR="00583EA0" w:rsidRDefault="00583EA0" w:rsidP="00583EA0">
      <w:r>
        <w:t>De grijze teksten met toelichting in de gele velden dienen te worden vervangen door invullingen van de gegadigde.</w:t>
      </w:r>
    </w:p>
    <w:p w14:paraId="000F8C39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5D2A6830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1D2D" w14:textId="77777777" w:rsidR="00583EA0" w:rsidRDefault="00583EA0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4994" w14:textId="77777777" w:rsidR="00583EA0" w:rsidRDefault="00583EA0">
            <w:r>
              <w:t>Inschrijver</w:t>
            </w:r>
          </w:p>
        </w:tc>
      </w:tr>
      <w:tr w:rsidR="00583EA0" w14:paraId="222A9910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E6D5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5AB5" w14:textId="77777777" w:rsidR="00583EA0" w:rsidRDefault="00583EA0">
            <w:r>
              <w:t>Naam: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ABBD01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603866E5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AFB6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BC1A" w14:textId="77777777" w:rsidR="00583EA0" w:rsidRDefault="00583EA0">
            <w:r>
              <w:t>Adres / Postcode vestigingsplaats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727E2E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458A707B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5B1F" w14:textId="77777777" w:rsidR="00583EA0" w:rsidRDefault="00583EA0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9EBC" w14:textId="77777777" w:rsidR="00583EA0" w:rsidRDefault="00583EA0">
            <w:r>
              <w:t xml:space="preserve">Referentieproject </w:t>
            </w:r>
          </w:p>
        </w:tc>
      </w:tr>
      <w:tr w:rsidR="00583EA0" w14:paraId="762C579E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04E2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4902" w14:textId="77777777" w:rsidR="00583EA0" w:rsidRDefault="00583EA0">
            <w:r>
              <w:t>Nummer referentieproject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A7FDC1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7B214CC3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7BF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4ADD" w14:textId="77777777" w:rsidR="00583EA0" w:rsidRDefault="00583EA0">
            <w:r>
              <w:t>Referentieproject (naam)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DA9EE2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2824FBF6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E0E1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044F" w14:textId="77777777" w:rsidR="00583EA0" w:rsidRDefault="00583EA0">
            <w:r>
              <w:t>Referentie heeft betrekking op:</w:t>
            </w:r>
          </w:p>
          <w:p w14:paraId="3ACC2C1B" w14:textId="77777777" w:rsidR="00583EA0" w:rsidRDefault="00583EA0">
            <w:r>
              <w:t xml:space="preserve"> </w:t>
            </w:r>
          </w:p>
          <w:p w14:paraId="45C4E6BE" w14:textId="77777777" w:rsidR="00583EA0" w:rsidRDefault="00583EA0"/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DD4E62F" w14:textId="08B72C58" w:rsidR="00583EA0" w:rsidRDefault="00583EA0">
            <w:r>
              <w:sym w:font="Wingdings" w:char="F06F"/>
            </w:r>
            <w:r>
              <w:t xml:space="preserve">  Kerncompetentie </w:t>
            </w:r>
            <w:r w:rsidR="00DD09B7">
              <w:t>..</w:t>
            </w:r>
          </w:p>
          <w:p w14:paraId="5B8F66C6" w14:textId="77777777" w:rsidR="00583EA0" w:rsidRDefault="00583EA0">
            <w:r>
              <w:sym w:font="Wingdings" w:char="F06F"/>
            </w:r>
            <w:r>
              <w:t xml:space="preserve">  Kerncompetentie ..</w:t>
            </w:r>
          </w:p>
          <w:p w14:paraId="2766A1A2" w14:textId="77777777" w:rsidR="00583EA0" w:rsidRDefault="00583EA0">
            <w:r>
              <w:sym w:font="Wingdings" w:char="F06F"/>
            </w:r>
            <w:r>
              <w:t xml:space="preserve">  Kerncompetentie ..</w:t>
            </w:r>
          </w:p>
          <w:p w14:paraId="4A548952" w14:textId="7AA297A2" w:rsidR="00583EA0" w:rsidRDefault="00DD09B7">
            <w:r>
              <w:t>…</w:t>
            </w:r>
          </w:p>
        </w:tc>
      </w:tr>
      <w:tr w:rsidR="00583EA0" w14:paraId="103F6310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D8CC" w14:textId="77777777" w:rsidR="00583EA0" w:rsidRDefault="00583EA0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C813" w14:textId="77777777" w:rsidR="00583EA0" w:rsidRDefault="00583EA0">
            <w:r>
              <w:t>Naam en adres opdrachtgever:</w:t>
            </w:r>
          </w:p>
        </w:tc>
      </w:tr>
      <w:tr w:rsidR="00583EA0" w14:paraId="4EAB97EB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0E7D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BBA9" w14:textId="77777777" w:rsidR="00583EA0" w:rsidRDefault="00583EA0">
            <w:r>
              <w:t>Aanbesteder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8C0BC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5FB4A922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040A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BC2A" w14:textId="77777777" w:rsidR="00583EA0" w:rsidRDefault="00583EA0">
            <w:r>
              <w:t>Contactpersoon bij de opdrachtgever: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85A6A8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025EBA3A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6820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673F" w14:textId="77777777" w:rsidR="00583EA0" w:rsidRDefault="00583EA0">
            <w:r>
              <w:t>Contactgegevens contactpersoon bij de opdrachtgever: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01AAA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8FC0562" w14:textId="77777777" w:rsidR="00583EA0" w:rsidRDefault="00583EA0">
            <w:pPr>
              <w:rPr>
                <w:highlight w:val="lightGray"/>
              </w:rPr>
            </w:pPr>
          </w:p>
          <w:p w14:paraId="6767561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3F47E78B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FEF1" w14:textId="77777777" w:rsidR="00583EA0" w:rsidRDefault="00583EA0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1C0D" w14:textId="77777777" w:rsidR="00583EA0" w:rsidRDefault="00583EA0">
            <w:r>
              <w:t>Nadere informatie referentieproject</w:t>
            </w:r>
          </w:p>
        </w:tc>
      </w:tr>
      <w:tr w:rsidR="00583EA0" w14:paraId="6992AFFB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9F5E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AF78" w14:textId="77777777" w:rsidR="00583EA0" w:rsidRDefault="00583EA0">
            <w:r>
              <w:t>Locatie van het referentiewerk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C284BA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70EB6DA8" w14:textId="77777777" w:rsidR="00583EA0" w:rsidRDefault="00583EA0">
            <w:pPr>
              <w:rPr>
                <w:highlight w:val="lightGray"/>
              </w:rPr>
            </w:pPr>
          </w:p>
          <w:p w14:paraId="12DAA90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2F187469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0C7F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3596" w14:textId="77777777" w:rsidR="00583EA0" w:rsidRDefault="00583EA0">
            <w:r>
              <w:t>Datum van de opdrachtverlening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A767FF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51087490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AAD9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2458" w14:textId="77777777" w:rsidR="00583EA0" w:rsidRDefault="00583EA0">
            <w:r>
              <w:t>Aannemingssom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B9011D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1973C0B0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98E5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6832" w14:textId="77777777" w:rsidR="00583EA0" w:rsidRDefault="00583EA0">
            <w:r>
              <w:t>Gefactureerd bedrag (excl. BTW)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1D452A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5C95D60D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E89F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D694" w14:textId="77777777" w:rsidR="00583EA0" w:rsidRDefault="00583EA0">
            <w:r>
              <w:t>Oorspronkelijke opleverdatum bij opdrachtverstrekking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407DC2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54569CC3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A3A9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7CAA" w14:textId="77777777" w:rsidR="00583EA0" w:rsidRDefault="00583EA0">
            <w:r>
              <w:t>Datum van oplevering</w:t>
            </w:r>
          </w:p>
          <w:p w14:paraId="7F2B3961" w14:textId="77777777" w:rsidR="00583EA0" w:rsidRDefault="00583EA0"/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845443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6F44BD2C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C8DA2E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66DB6C" w14:textId="77777777" w:rsidR="00583EA0" w:rsidRDefault="00583EA0">
            <w:r>
              <w:t>Contractvorm:</w:t>
            </w:r>
          </w:p>
          <w:p w14:paraId="09FC875E" w14:textId="77777777" w:rsidR="00583EA0" w:rsidRDefault="00583EA0"/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7E1DF6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3E1F598C" w14:textId="77777777" w:rsidTr="00A50ECD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1A2EC1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6807FFF" w14:textId="77777777" w:rsidR="00583EA0" w:rsidRDefault="00583EA0">
            <w:r>
              <w:t>Uitgevoerd in samenwerkingsverband: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ABB4A5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6F39EB69" w14:textId="77777777" w:rsidTr="00A50ECD">
        <w:trPr>
          <w:cantSplit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BB3250" w14:textId="77777777" w:rsidR="00583EA0" w:rsidRDefault="00583EA0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F861AD3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C002D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8B7604" w14:paraId="4451987E" w14:textId="77777777" w:rsidTr="00A50ECD">
        <w:trPr>
          <w:cantSplit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CFB194" w14:textId="77777777" w:rsidR="008B7604" w:rsidRDefault="008B7604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DC6A1C" w14:textId="01E79143" w:rsidR="008B7604" w:rsidRDefault="000D2406">
            <w:r>
              <w:t>Motivatie kerncompetentie: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5EDFA1DE" w14:textId="2D2E7F4A" w:rsidR="008B7604" w:rsidRDefault="000D2406">
            <w:pPr>
              <w:rPr>
                <w:highlight w:val="lightGray"/>
              </w:rPr>
            </w:pPr>
            <w:r>
              <w:rPr>
                <w:highlight w:val="lightGray"/>
              </w:rPr>
              <w:t>Motivatie dat er met dit project aan de kerncompetentie (</w:t>
            </w:r>
            <w:r w:rsidR="00656C81">
              <w:rPr>
                <w:highlight w:val="lightGray"/>
              </w:rPr>
              <w:t>..) wordt voldaan</w:t>
            </w:r>
          </w:p>
        </w:tc>
      </w:tr>
      <w:tr w:rsidR="00583EA0" w14:paraId="13405808" w14:textId="77777777" w:rsidTr="00A50ECD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091E46" w14:textId="77777777" w:rsidR="00583EA0" w:rsidRDefault="00583EA0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4DB121D" w14:textId="1F6544CD" w:rsidR="00583EA0" w:rsidRDefault="00583EA0">
            <w:r>
              <w:t>Omschrijving van de werkzaamheden dat binnen het referentiewerk is verricht door de gegadigde</w:t>
            </w:r>
            <w:r w:rsidR="00A50ECD">
              <w:t>: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529C3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A50ECD" w14:paraId="23FEE4BB" w14:textId="77777777" w:rsidTr="00A50ECD">
        <w:trPr>
          <w:cantSplit/>
          <w:trHeight w:val="365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640571" w14:textId="77777777" w:rsidR="00A50ECD" w:rsidRDefault="00A50ECD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317242" w14:textId="12E2AFB1" w:rsidR="00A50ECD" w:rsidRDefault="00A50ECD">
            <w:r>
              <w:t>Toekenning zelfscore: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02F8F5EB" w14:textId="659A01C2" w:rsidR="00A50ECD" w:rsidRPr="00A50ECD" w:rsidRDefault="00A50ECD">
            <w:pPr>
              <w:rPr>
                <w:highlight w:val="lightGray"/>
              </w:rPr>
            </w:pPr>
            <w:r w:rsidRPr="00A50ECD">
              <w:rPr>
                <w:highlight w:val="lightGray"/>
              </w:rPr>
              <w:t>Bij elke opgegeven referentie kent Gegadigde per selectiecriterium een zelfscore toe, overeenkomstig de scoretabellen in 5.1</w:t>
            </w:r>
            <w:r>
              <w:rPr>
                <w:highlight w:val="lightGray"/>
              </w:rPr>
              <w:t xml:space="preserve"> en </w:t>
            </w:r>
            <w:r w:rsidRPr="00A50ECD">
              <w:rPr>
                <w:highlight w:val="lightGray"/>
              </w:rPr>
              <w:t>5.2; deze zelfscore is niet bindend.</w:t>
            </w:r>
          </w:p>
        </w:tc>
      </w:tr>
      <w:tr w:rsidR="00A50ECD" w14:paraId="3F6FCA9D" w14:textId="77777777" w:rsidTr="00A50ECD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F24BC6" w14:textId="77777777" w:rsidR="00A50ECD" w:rsidRDefault="00A50ECD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51A692" w14:textId="1CAA1006" w:rsidR="00A50ECD" w:rsidRDefault="00A50ECD">
            <w:r w:rsidRPr="00A50ECD">
              <w:t xml:space="preserve">Motivatie </w:t>
            </w:r>
            <w:r>
              <w:t>zelf</w:t>
            </w:r>
            <w:r w:rsidRPr="00A50ECD">
              <w:t>score</w:t>
            </w:r>
            <w:r>
              <w:t xml:space="preserve"> (max. 150 woorden):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777E7186" w14:textId="77777777" w:rsidR="00A50ECD" w:rsidRDefault="00A50ECD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Gegadigde heeft hier de ruimte om te onderbouwen waarom zij de toegekende zelfscore </w:t>
            </w:r>
            <w:r w:rsidRPr="00A50ECD">
              <w:rPr>
                <w:highlight w:val="lightGray"/>
              </w:rPr>
              <w:t>verdienen</w:t>
            </w:r>
            <w:r>
              <w:rPr>
                <w:highlight w:val="lightGray"/>
              </w:rPr>
              <w:t>.</w:t>
            </w:r>
          </w:p>
          <w:p w14:paraId="43701F5B" w14:textId="58853C11" w:rsidR="00A50ECD" w:rsidRDefault="00A50ECD">
            <w:pPr>
              <w:rPr>
                <w:highlight w:val="lightGray"/>
              </w:rPr>
            </w:pPr>
          </w:p>
        </w:tc>
      </w:tr>
      <w:tr w:rsidR="00583EA0" w14:paraId="300A1705" w14:textId="77777777" w:rsidTr="00A50ECD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E129" w14:textId="77777777" w:rsidR="00583EA0" w:rsidRDefault="00583EA0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997E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494481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079DB774" w14:textId="77777777" w:rsidR="00583EA0" w:rsidRDefault="00583EA0">
            <w:pPr>
              <w:rPr>
                <w:highlight w:val="lightGray"/>
              </w:rPr>
            </w:pPr>
          </w:p>
          <w:p w14:paraId="4893999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6178BF8D" w14:textId="77777777" w:rsidR="00583EA0" w:rsidRDefault="00583EA0">
            <w:pPr>
              <w:rPr>
                <w:highlight w:val="lightGray"/>
              </w:rPr>
            </w:pPr>
          </w:p>
          <w:p w14:paraId="705961C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0E21E5F9" w14:textId="77777777" w:rsidR="00583EA0" w:rsidRDefault="00583EA0" w:rsidP="00583EA0">
      <w:pPr>
        <w:pStyle w:val="colofontitel"/>
      </w:pPr>
    </w:p>
    <w:p w14:paraId="45803C0D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BD17B10"/>
    <w:multiLevelType w:val="multilevel"/>
    <w:tmpl w:val="B5DE7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3660647">
    <w:abstractNumId w:val="0"/>
  </w:num>
  <w:num w:numId="2" w16cid:durableId="638458025">
    <w:abstractNumId w:val="4"/>
  </w:num>
  <w:num w:numId="3" w16cid:durableId="1064837728">
    <w:abstractNumId w:val="8"/>
  </w:num>
  <w:num w:numId="4" w16cid:durableId="1536582388">
    <w:abstractNumId w:val="7"/>
  </w:num>
  <w:num w:numId="5" w16cid:durableId="1023821100">
    <w:abstractNumId w:val="0"/>
  </w:num>
  <w:num w:numId="6" w16cid:durableId="1190215363">
    <w:abstractNumId w:val="3"/>
  </w:num>
  <w:num w:numId="7" w16cid:durableId="1816220977">
    <w:abstractNumId w:val="6"/>
  </w:num>
  <w:num w:numId="8" w16cid:durableId="279193961">
    <w:abstractNumId w:val="5"/>
  </w:num>
  <w:num w:numId="9" w16cid:durableId="1684045731">
    <w:abstractNumId w:val="8"/>
  </w:num>
  <w:num w:numId="10" w16cid:durableId="72777120">
    <w:abstractNumId w:val="7"/>
  </w:num>
  <w:num w:numId="11" w16cid:durableId="1592157488">
    <w:abstractNumId w:val="7"/>
  </w:num>
  <w:num w:numId="12" w16cid:durableId="1724986201">
    <w:abstractNumId w:val="7"/>
  </w:num>
  <w:num w:numId="13" w16cid:durableId="884487121">
    <w:abstractNumId w:val="7"/>
  </w:num>
  <w:num w:numId="14" w16cid:durableId="928808523">
    <w:abstractNumId w:val="7"/>
  </w:num>
  <w:num w:numId="15" w16cid:durableId="864706469">
    <w:abstractNumId w:val="7"/>
  </w:num>
  <w:num w:numId="16" w16cid:durableId="1599752486">
    <w:abstractNumId w:val="7"/>
  </w:num>
  <w:num w:numId="17" w16cid:durableId="1984115583">
    <w:abstractNumId w:val="7"/>
  </w:num>
  <w:num w:numId="18" w16cid:durableId="1564608659">
    <w:abstractNumId w:val="7"/>
  </w:num>
  <w:num w:numId="19" w16cid:durableId="1503545548">
    <w:abstractNumId w:val="5"/>
  </w:num>
  <w:num w:numId="20" w16cid:durableId="617839949">
    <w:abstractNumId w:val="8"/>
  </w:num>
  <w:num w:numId="21" w16cid:durableId="652564611">
    <w:abstractNumId w:val="0"/>
  </w:num>
  <w:num w:numId="22" w16cid:durableId="1846094579">
    <w:abstractNumId w:val="3"/>
  </w:num>
  <w:num w:numId="23" w16cid:durableId="180171716">
    <w:abstractNumId w:val="6"/>
  </w:num>
  <w:num w:numId="24" w16cid:durableId="237180789">
    <w:abstractNumId w:val="0"/>
  </w:num>
  <w:num w:numId="25" w16cid:durableId="1338383118">
    <w:abstractNumId w:val="0"/>
  </w:num>
  <w:num w:numId="26" w16cid:durableId="1900745933">
    <w:abstractNumId w:val="0"/>
  </w:num>
  <w:num w:numId="27" w16cid:durableId="4421874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2479083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B46D8"/>
    <w:rsid w:val="000D2406"/>
    <w:rsid w:val="00173F7C"/>
    <w:rsid w:val="00177A29"/>
    <w:rsid w:val="002B5524"/>
    <w:rsid w:val="003B3222"/>
    <w:rsid w:val="00424DED"/>
    <w:rsid w:val="00482A4F"/>
    <w:rsid w:val="00527398"/>
    <w:rsid w:val="00583EA0"/>
    <w:rsid w:val="00627F24"/>
    <w:rsid w:val="00632123"/>
    <w:rsid w:val="00656C81"/>
    <w:rsid w:val="008104C5"/>
    <w:rsid w:val="008402D9"/>
    <w:rsid w:val="008B7604"/>
    <w:rsid w:val="009175F9"/>
    <w:rsid w:val="009761CF"/>
    <w:rsid w:val="009B0D92"/>
    <w:rsid w:val="00A03098"/>
    <w:rsid w:val="00A3732E"/>
    <w:rsid w:val="00A50ECD"/>
    <w:rsid w:val="00A53085"/>
    <w:rsid w:val="00AC6859"/>
    <w:rsid w:val="00BD0C39"/>
    <w:rsid w:val="00C13107"/>
    <w:rsid w:val="00DD09B7"/>
    <w:rsid w:val="00EB1492"/>
    <w:rsid w:val="00EB7068"/>
    <w:rsid w:val="00EC0415"/>
    <w:rsid w:val="00F12F0D"/>
    <w:rsid w:val="00F16E1D"/>
    <w:rsid w:val="00FE2507"/>
    <w:rsid w:val="00FF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5B9ADF"/>
  <w15:docId w15:val="{563B4FB8-BB9C-400C-9333-84CE6D772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openxmlformats.org/officeDocument/2006/relationships/customXml" Target="../customXml/item6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b2573fa882e5467799f8beccac198d2a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d042b00797a4945d7e58661e13dc3faa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TaxCatchAll xmlns="451ceeed-c77b-4a37-aea6-85893f5a9fb4" xsi:nil="true"/>
    <_dlc_DocId xmlns="bef4104f-fb2e-4504-9317-91fcce1a9073">AMSSW-153709425-244206</_dlc_DocId>
    <_dlc_DocIdUrl xmlns="bef4104f-fb2e-4504-9317-91fcce1a9073">
      <Url>https://hoofdstad.sharepoint.com/sites/SW-RE-IB-IAABTCBT/_layouts/15/DocIdRedir.aspx?ID=AMSSW-153709425-244206</Url>
      <Description>AMSSW-153709425-244206</Description>
    </_dlc_DocIdUrl>
  </documentManagement>
</p:properties>
</file>

<file path=customXml/itemProps1.xml><?xml version="1.0" encoding="utf-8"?>
<ds:datastoreItem xmlns:ds="http://schemas.openxmlformats.org/officeDocument/2006/customXml" ds:itemID="{C82AD4D8-998E-48F1-A7C2-CA6F7B1D41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CB2E7A-D73C-439C-A86D-1B1446F69F7E}"/>
</file>

<file path=customXml/itemProps3.xml><?xml version="1.0" encoding="utf-8"?>
<ds:datastoreItem xmlns:ds="http://schemas.openxmlformats.org/officeDocument/2006/customXml" ds:itemID="{1CC2F16E-491D-4E75-837E-E56966822180}"/>
</file>

<file path=customXml/itemProps4.xml><?xml version="1.0" encoding="utf-8"?>
<ds:datastoreItem xmlns:ds="http://schemas.openxmlformats.org/officeDocument/2006/customXml" ds:itemID="{05856A6A-5B55-4AD2-9012-EBA0AAB9947A}"/>
</file>

<file path=customXml/itemProps5.xml><?xml version="1.0" encoding="utf-8"?>
<ds:datastoreItem xmlns:ds="http://schemas.openxmlformats.org/officeDocument/2006/customXml" ds:itemID="{BB724633-18E1-4309-B887-C76C285C135A}"/>
</file>

<file path=customXml/itemProps6.xml><?xml version="1.0" encoding="utf-8"?>
<ds:datastoreItem xmlns:ds="http://schemas.openxmlformats.org/officeDocument/2006/customXml" ds:itemID="{33338855-5B0B-43B9-B042-893B9D5DA3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2</Pages>
  <Words>289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Singh, Mohit</cp:lastModifiedBy>
  <cp:revision>3</cp:revision>
  <dcterms:created xsi:type="dcterms:W3CDTF">2025-10-09T07:24:00Z</dcterms:created>
  <dcterms:modified xsi:type="dcterms:W3CDTF">2025-10-23T13:49:00Z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_dlc_DocIdItemGuid">
    <vt:lpwstr>a10e5c47-44d6-4cf4-abd0-82bda0112cbd</vt:lpwstr>
  </property>
</Properties>
</file>